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SC" w:hAnsi="Noto Sans CJK SC" w:eastAsia="Noto Sans CJK SC" w:cs="Noto Sans CJK SC"/>
          <w:b/>
          <w:sz w:val="40"/>
        </w:rPr>
        <w:t>漫映盒用户服务协议</w:t>
      </w:r>
    </w:p>
    <w:p>
      <w:pPr>
        <w:jc w:val="center"/>
      </w:pPr>
      <w:r>
        <w:rPr>
          <w:rFonts w:ascii="Noto Sans CJK SC" w:hAnsi="Noto Sans CJK SC" w:eastAsia="Noto Sans CJK SC" w:cs="Noto Sans CJK SC"/>
          <w:b w:val="0"/>
          <w:color w:val="5A5A5A"/>
          <w:sz w:val="18"/>
        </w:rPr>
        <w:t>相关条款节选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知识产权相关条款（节选）</w:t>
      </w:r>
    </w:p>
    <w:p>
      <w:r>
        <w:rPr>
          <w:rFonts w:ascii="Noto Sans CJK SC" w:hAnsi="Noto Sans CJK SC" w:eastAsia="Noto Sans CJK SC" w:cs="Noto Sans CJK SC"/>
        </w:rPr>
        <w:t>本服务中所含的软件、技术、程序、图片及其他内容的知识产权，依法归平台或相关权利人所有。未经许可，用户不得擅自使用、复制、传播或以其他方式利用。</w:t>
      </w:r>
    </w:p>
    <w:p>
      <w:r>
        <w:rPr>
          <w:rFonts w:ascii="Noto Sans CJK SC" w:hAnsi="Noto Sans CJK SC" w:eastAsia="Noto Sans CJK SC" w:cs="Noto Sans CJK SC"/>
        </w:rPr>
        <w:t>以上内容仅重建公开裁判材料明确披露的条款范围。协议完整文本、版本日期、违约责任、保密及其他条款均为：[公开材料未披露]。</w:t>
      </w:r>
    </w:p>
    <w:sectPr w:rsidR="00FC693F" w:rsidRPr="0006063C" w:rsidSect="00034616">
      <w:footerReference w:type="default" r:id="rId9"/>
      <w:pgSz w:w="12240" w:h="15840"/>
      <w:pgMar w:top="1304" w:right="1247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 w:cs="Noto Sans CJK SC"/>
        <w:b w:val="0"/>
        <w:color w:val="696969"/>
        <w:sz w:val="16"/>
      </w:rPr>
      <w:t>匿名测评重建件｜依据公开裁判材料制作｜非案件原始证据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to Sans CJK SC" w:hAnsi="Noto Sans CJK SC" w:eastAsia="Noto Sans CJK SC" w:cs="Noto Sans CJK SC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324" w:lineRule="auto"/>
    </w:pPr>
    <w:rPr>
      <w:rFonts w:ascii="Noto Sans CJK SC" w:hAnsi="Noto Sans CJK SC" w:eastAsia="Noto Sans CJK SC" w:cs="Noto Sans CJK S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Noto Sans CJK SC" w:hAnsi="Noto Sans CJK SC" w:eastAsia="Noto Sans CJK SC" w:cs="Noto Sans CJK SC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Noto Sans CJK SC" w:hAnsi="Noto Sans CJK SC" w:eastAsia="Noto Sans CJK SC" w:cs="Noto Sans CJK S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Noto Sans CJK SC" w:hAnsi="Noto Sans CJK SC" w:eastAsia="Noto Sans CJK SC" w:cs="Noto Sans CJK SC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Noto Sans CJK SC" w:hAnsi="Noto Sans CJK SC" w:eastAsia="Noto Sans CJK SC" w:cs="Noto Sans CJK SC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Noto Sans CJK SC" w:hAnsi="Noto Sans CJK SC" w:eastAsia="Noto Sans CJK SC" w:cs="Noto Sans CJK SC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Noto Sans CJK SC" w:hAnsi="Noto Sans CJK SC" w:eastAsia="Noto Sans CJK SC" w:cs="Noto Sans CJK SC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Noto Sans CJK SC" w:hAnsi="Noto Sans CJK SC" w:eastAsia="Noto Sans CJK SC" w:cs="Noto Sans CJK SC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numbering" w:default="1" w:styleId="NoList">
    <w:name w:val="No List"/>
    <w:uiPriority w:val="99"/>
    <w:semiHidden/>
    <w:unhideWhenUsed/>
    <w:rPr>
      <w:rFonts w:ascii="Noto Sans CJK SC" w:hAnsi="Noto Sans CJK SC" w:eastAsia="Noto Sans CJK SC" w:cs="Noto Sans CJK SC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Noto Sans CJK SC" w:hAnsi="Noto Sans CJK SC" w:eastAsia="Noto Sans CJK SC" w:cs="Noto Sans CJK SC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Noto Sans CJK SC" w:hAnsi="Noto Sans CJK SC" w:eastAsia="Noto Sans CJK SC" w:cs="Noto Sans CJK SC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Noto Sans CJK SC" w:hAnsi="Noto Sans CJK SC" w:eastAsia="Noto Sans CJK SC" w:cs="Noto Sans CJK SC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Noto Sans CJK SC" w:hAnsi="Noto Sans CJK SC" w:eastAsia="Noto Sans CJK SC" w:cs="Noto Sans CJK SC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Noto Sans CJK SC" w:hAnsi="Noto Sans CJK SC" w:eastAsia="Noto Sans CJK SC" w:cs="Noto Sans CJK SC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Noto Sans CJK SC" w:hAnsi="Noto Sans CJK SC" w:eastAsia="Noto Sans CJK SC" w:cs="Noto Sans CJK SC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Noto Sans CJK SC" w:hAnsi="Noto Sans CJK SC" w:eastAsia="Noto Sans CJK SC" w:cs="Noto Sans CJK SC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rFonts w:ascii="Noto Sans CJK SC" w:hAnsi="Noto Sans CJK SC" w:eastAsia="Noto Sans CJK SC" w:cs="Noto Sans CJK SC"/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Noto Sans CJK SC" w:hAnsi="Noto Sans CJK SC" w:eastAsia="Noto Sans CJK SC" w:cs="Noto Sans CJK SC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Noto Sans CJK SC" w:hAnsi="Noto Sans CJK SC" w:eastAsia="Noto Sans CJK SC" w:cs="Noto Sans CJK SC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Noto Sans CJK SC" w:hAnsi="Noto Sans CJK SC" w:eastAsia="Noto Sans CJK SC" w:cs="Noto Sans CJK SC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SC" w:hAnsi="Noto Sans CJK SC" w:eastAsia="Noto Sans CJK SC" w:cs="Noto Sans CJK SC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SC" w:hAnsi="Noto Sans CJK SC" w:eastAsia="Noto Sans CJK SC" w:cs="Noto Sans CJK SC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Noto Sans CJK SC" w:hAnsi="Noto Sans CJK SC" w:eastAsia="Noto Sans CJK SC" w:cs="Noto Sans CJK SC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SC" w:hAnsi="Noto Sans CJK SC" w:eastAsia="Noto Sans CJK SC" w:cs="Noto Sans CJK SC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Noto Sans CJK SC" w:hAnsi="Noto Sans CJK SC" w:eastAsia="Noto Sans CJK SC" w:cs="Noto Sans CJK SC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Noto Sans CJK SC" w:hAnsi="Noto Sans CJK SC" w:eastAsia="Noto Sans CJK SC" w:cs="Noto Sans CJK SC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Noto Sans CJK SC" w:hAnsi="Noto Sans CJK SC" w:eastAsia="Noto Sans CJK SC" w:cs="Noto Sans CJK SC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Noto Sans CJK SC" w:hAnsi="Noto Sans CJK SC" w:eastAsia="Noto Sans CJK SC" w:cs="Noto Sans CJK SC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Noto Sans CJK SC" w:hAnsi="Noto Sans CJK SC" w:eastAsia="Noto Sans CJK SC" w:cs="Noto Sans CJK SC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Noto Sans CJK SC" w:hAnsi="Noto Sans CJK SC" w:eastAsia="Noto Sans CJK SC" w:cs="Noto Sans CJK SC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Noto Sans CJK SC" w:hAnsi="Noto Sans CJK SC" w:eastAsia="Noto Sans CJK SC" w:cs="Noto Sans CJK SC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Noto Sans CJK SC" w:hAnsi="Noto Sans CJK SC" w:eastAsia="Noto Sans CJK SC" w:cs="Noto Sans CJK SC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Noto Sans CJK SC" w:hAnsi="Noto Sans CJK SC" w:eastAsia="Noto Sans CJK SC" w:cs="Noto Sans CJK SC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rFonts w:ascii="Noto Sans CJK SC" w:hAnsi="Noto Sans CJK SC" w:eastAsia="Noto Sans CJK SC" w:cs="Noto Sans CJK SC"/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rFonts w:ascii="Noto Sans CJK SC" w:hAnsi="Noto Sans CJK SC" w:eastAsia="Noto Sans CJK SC" w:cs="Noto Sans CJK SC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rFonts w:ascii="Noto Sans CJK SC" w:hAnsi="Noto Sans CJK SC" w:eastAsia="Noto Sans CJK SC" w:cs="Noto Sans CJK SC"/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rFonts w:ascii="Noto Sans CJK SC" w:hAnsi="Noto Sans CJK SC" w:eastAsia="Noto Sans CJK SC" w:cs="Noto Sans CJK SC"/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rFonts w:ascii="Noto Sans CJK SC" w:hAnsi="Noto Sans CJK SC" w:eastAsia="Noto Sans CJK SC" w:cs="Noto Sans CJK SC"/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rFonts w:ascii="Noto Sans CJK SC" w:hAnsi="Noto Sans CJK SC" w:eastAsia="Noto Sans CJK SC" w:cs="Noto Sans CJK SC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Noto Sans CJK SC" w:hAnsi="Noto Sans CJK SC" w:eastAsia="Noto Sans CJK SC" w:cs="Noto Sans CJK SC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Quote.law 测评包</dc:creator>
  <cp:keywords/>
  <dc:description/>
  <cp:lastModifiedBy>Quote.law 测评包</cp:lastModifiedBy>
  <cp:revision>1</cp:revision>
  <dcterms:created xsi:type="dcterms:W3CDTF">2026-07-28T08:00:00Z</dcterms:created>
  <dcterms:modified xsi:type="dcterms:W3CDTF">2026-07-28T08:00:00Z</dcterms:modified>
  <cp:category/>
</cp:coreProperties>
</file>